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29A" w:rsidRPr="002D76FF" w:rsidRDefault="00E6629A" w:rsidP="00E6629A">
      <w:pPr>
        <w:pStyle w:val="OngenummerdeKopBijlage"/>
        <w:rPr>
          <w:b/>
        </w:rPr>
      </w:pPr>
      <w:bookmarkStart w:id="0" w:name="_Toc507501954"/>
      <w:bookmarkStart w:id="1" w:name="_GoBack"/>
      <w:bookmarkEnd w:id="1"/>
      <w:r w:rsidRPr="002D76FF">
        <w:rPr>
          <w:b/>
        </w:rPr>
        <w:t>2</w:t>
      </w:r>
      <w:r w:rsidR="00081D34" w:rsidRPr="002D76FF">
        <w:rPr>
          <w:b/>
        </w:rPr>
        <w:t>A</w:t>
      </w:r>
      <w:r w:rsidRPr="002D76FF">
        <w:rPr>
          <w:b/>
        </w:rPr>
        <w:t>. Referentieproject</w:t>
      </w:r>
      <w:r w:rsidR="00081D34" w:rsidRPr="002D76FF">
        <w:rPr>
          <w:b/>
        </w:rPr>
        <w:t xml:space="preserve">, Perceel </w:t>
      </w:r>
      <w:r w:rsidRPr="002D76FF">
        <w:rPr>
          <w:b/>
        </w:rPr>
        <w:t>I</w:t>
      </w:r>
      <w:bookmarkEnd w:id="0"/>
    </w:p>
    <w:p w:rsidR="00E6629A" w:rsidRDefault="00E6629A" w:rsidP="00E6629A">
      <w:pPr>
        <w:pStyle w:val="broodtekst"/>
      </w:pPr>
      <w:r w:rsidRPr="004B6566">
        <w:t xml:space="preserve">Behorende bij zaaknummer: </w:t>
      </w:r>
      <w:r w:rsidR="00C37BFA">
        <w:t>31118124</w:t>
      </w:r>
    </w:p>
    <w:p w:rsidR="00E6629A" w:rsidRDefault="00E6629A" w:rsidP="00E6629A">
      <w:pPr>
        <w:pStyle w:val="broodtekst"/>
      </w:pP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68"/>
        <w:gridCol w:w="4120"/>
      </w:tblGrid>
      <w:tr w:rsidR="00E6629A" w:rsidRPr="00C33416" w:rsidTr="00D40AFA">
        <w:tc>
          <w:tcPr>
            <w:tcW w:w="4068" w:type="dxa"/>
            <w:shd w:val="clear" w:color="auto" w:fill="CCCCCC"/>
          </w:tcPr>
          <w:p w:rsidR="00E6629A" w:rsidRPr="00C33416" w:rsidRDefault="00E6629A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>
              <w:rPr>
                <w:rFonts w:eastAsia="MS Mincho"/>
                <w:szCs w:val="20"/>
              </w:rPr>
              <w:t>onderneming:</w:t>
            </w:r>
          </w:p>
        </w:tc>
        <w:tc>
          <w:tcPr>
            <w:tcW w:w="4120" w:type="dxa"/>
          </w:tcPr>
          <w:p w:rsidR="00E6629A" w:rsidRPr="00C33416" w:rsidRDefault="00E6629A" w:rsidP="00D40AFA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E6629A" w:rsidRDefault="00E6629A" w:rsidP="00E6629A">
      <w:pPr>
        <w:pStyle w:val="broodtekst"/>
      </w:pPr>
    </w:p>
    <w:p w:rsidR="00E6629A" w:rsidRPr="004B6566" w:rsidRDefault="00E6629A" w:rsidP="00E6629A">
      <w:pPr>
        <w:pStyle w:val="broodtekst"/>
      </w:pPr>
    </w:p>
    <w:tbl>
      <w:tblPr>
        <w:tblW w:w="8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8"/>
        <w:gridCol w:w="5342"/>
      </w:tblGrid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Referentie (uniek volgnummer):</w:t>
            </w:r>
          </w:p>
        </w:tc>
      </w:tr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rFonts w:cs="Arial"/>
                <w:szCs w:val="18"/>
              </w:rPr>
            </w:pPr>
            <w:r w:rsidRPr="00941A1A">
              <w:rPr>
                <w:szCs w:val="18"/>
              </w:rPr>
              <w:t>Naam Organisatie (</w:t>
            </w:r>
            <w:r w:rsidRPr="00941A1A">
              <w:rPr>
                <w:rFonts w:cs="Arial"/>
                <w:szCs w:val="18"/>
              </w:rPr>
              <w:t>publiek- of privaatrechtelijke instantie):</w:t>
            </w:r>
          </w:p>
        </w:tc>
      </w:tr>
      <w:tr w:rsidR="00E6629A" w:rsidRPr="004B6566" w:rsidTr="00D40AFA">
        <w:trPr>
          <w:cantSplit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Land:</w:t>
            </w:r>
          </w:p>
        </w:tc>
      </w:tr>
      <w:tr w:rsidR="00E6629A" w:rsidRPr="004B6566" w:rsidTr="00D40AFA">
        <w:trPr>
          <w:cantSplit/>
          <w:trHeight w:val="253"/>
        </w:trPr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Contactpersoon van de referentie te benaderen door </w:t>
            </w:r>
            <w:r>
              <w:rPr>
                <w:b/>
                <w:szCs w:val="18"/>
              </w:rPr>
              <w:t>RWS CIV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Naam:</w:t>
            </w:r>
          </w:p>
        </w:tc>
      </w:tr>
      <w:tr w:rsidR="00E6629A" w:rsidRPr="004B6566" w:rsidTr="00D40AFA">
        <w:trPr>
          <w:cantSplit/>
          <w:trHeight w:val="316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Functie:</w:t>
            </w:r>
          </w:p>
        </w:tc>
      </w:tr>
      <w:tr w:rsidR="00E6629A" w:rsidRPr="004B6566" w:rsidTr="00D40AFA">
        <w:trPr>
          <w:cantSplit/>
          <w:trHeight w:val="324"/>
        </w:trPr>
        <w:tc>
          <w:tcPr>
            <w:tcW w:w="27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Tel:</w:t>
            </w:r>
          </w:p>
        </w:tc>
      </w:tr>
      <w:tr w:rsidR="00E6629A" w:rsidRPr="004B6566" w:rsidTr="00D40AFA">
        <w:trPr>
          <w:cantSplit/>
          <w:trHeight w:val="332"/>
        </w:trPr>
        <w:tc>
          <w:tcPr>
            <w:tcW w:w="27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E-mail:</w:t>
            </w:r>
          </w:p>
        </w:tc>
      </w:tr>
      <w:tr w:rsidR="00E6629A" w:rsidRPr="004B6566" w:rsidTr="00D40AFA">
        <w:trPr>
          <w:cantSplit/>
          <w:trHeight w:val="451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Datum oplevering: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29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>Project waarde: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rFonts w:cs="Arial"/>
                <w:b/>
                <w:szCs w:val="18"/>
              </w:rPr>
              <w:t xml:space="preserve">Is het referentieproject uitgevoerd door </w:t>
            </w:r>
          </w:p>
          <w:p w:rsidR="00E6629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ondernemer</w:t>
            </w:r>
          </w:p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Ja/nee</w:t>
            </w:r>
          </w:p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38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of diens onderaannemer(s) waarover ondernemer daadwerkelijk kan beschikken.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Default="00E6629A" w:rsidP="00D40AFA">
            <w:pPr>
              <w:pStyle w:val="broodtekst"/>
              <w:rPr>
                <w:szCs w:val="18"/>
              </w:rPr>
            </w:pPr>
          </w:p>
          <w:p w:rsidR="00E6629A" w:rsidRDefault="00E6629A" w:rsidP="00D40AFA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szCs w:val="18"/>
              </w:rPr>
              <w:t>indien van toepassing naam onderaannemer(s)</w:t>
            </w:r>
            <w:r>
              <w:rPr>
                <w:szCs w:val="18"/>
              </w:rPr>
              <w:t>: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szCs w:val="18"/>
              </w:rPr>
            </w:pPr>
            <w:r w:rsidRPr="00941A1A">
              <w:rPr>
                <w:b/>
                <w:szCs w:val="18"/>
              </w:rPr>
              <w:t xml:space="preserve">Documenten aan deze verklaring toegevoegd? 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>Ja/nee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941A1A" w:rsidRDefault="00E6629A" w:rsidP="00D40AFA">
            <w:pPr>
              <w:pStyle w:val="broodtekst"/>
              <w:rPr>
                <w:b/>
                <w:bCs/>
                <w:szCs w:val="18"/>
              </w:rPr>
            </w:pPr>
            <w:r w:rsidRPr="00941A1A">
              <w:rPr>
                <w:rFonts w:cs="Arial"/>
                <w:b/>
                <w:bCs/>
                <w:szCs w:val="18"/>
              </w:rPr>
              <w:t>Beschrijving van het project</w:t>
            </w: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  <w:r w:rsidRPr="00941A1A">
              <w:rPr>
                <w:b/>
                <w:bCs/>
                <w:szCs w:val="18"/>
              </w:rPr>
              <w:t>(zo nodig separaat bij dit model toe te voegen</w:t>
            </w:r>
            <w:r>
              <w:rPr>
                <w:b/>
                <w:bCs/>
                <w:szCs w:val="18"/>
              </w:rPr>
              <w:t>, max 2x A4)</w:t>
            </w:r>
            <w:r w:rsidRPr="00941A1A">
              <w:rPr>
                <w:b/>
                <w:bCs/>
                <w:szCs w:val="18"/>
              </w:rPr>
              <w:t xml:space="preserve">) 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  <w:p w:rsidR="00E6629A" w:rsidRPr="00941A1A" w:rsidRDefault="00E6629A" w:rsidP="00D40AFA">
            <w:pPr>
              <w:pStyle w:val="broodtekst"/>
              <w:rPr>
                <w:szCs w:val="18"/>
              </w:rPr>
            </w:pP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  <w:r w:rsidRPr="0063470B">
              <w:rPr>
                <w:b/>
                <w:szCs w:val="18"/>
              </w:rPr>
              <w:t>Onderbouwing van de relevantie van het referentieproject in relatie tot de kerncompetentie</w:t>
            </w: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  <w:r w:rsidRPr="0063470B">
              <w:rPr>
                <w:b/>
                <w:bCs/>
                <w:szCs w:val="18"/>
              </w:rPr>
              <w:t>(zo nodig separaat bij dit model toe te voegen, max. 2x A4))</w:t>
            </w:r>
          </w:p>
        </w:tc>
      </w:tr>
      <w:tr w:rsidR="00E6629A" w:rsidRPr="004B6566" w:rsidTr="00D40AFA">
        <w:trPr>
          <w:cantSplit/>
          <w:trHeight w:val="517"/>
        </w:trPr>
        <w:tc>
          <w:tcPr>
            <w:tcW w:w="8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  <w:p w:rsidR="00E6629A" w:rsidRPr="0063470B" w:rsidRDefault="00E6629A" w:rsidP="00D40AFA">
            <w:pPr>
              <w:pStyle w:val="broodtekst"/>
              <w:rPr>
                <w:b/>
                <w:szCs w:val="18"/>
              </w:rPr>
            </w:pPr>
          </w:p>
        </w:tc>
      </w:tr>
    </w:tbl>
    <w:p w:rsidR="00E6629A" w:rsidRDefault="00E6629A" w:rsidP="00E6629A">
      <w:pPr>
        <w:spacing w:line="240" w:lineRule="auto"/>
        <w:rPr>
          <w:rFonts w:cs="V&amp;W Syntax (Adobe)"/>
        </w:rPr>
      </w:pPr>
    </w:p>
    <w:p w:rsidR="00E6629A" w:rsidRDefault="00E6629A" w:rsidP="00E6629A">
      <w:pPr>
        <w:spacing w:line="240" w:lineRule="auto"/>
        <w:rPr>
          <w:rFonts w:cs="V&amp;W Syntax (Adobe)"/>
        </w:rPr>
      </w:pPr>
      <w:r w:rsidRPr="00A405A7">
        <w:rPr>
          <w:rFonts w:cs="V&amp;W Syntax (Adobe)"/>
        </w:rPr>
        <w:t>Ondernemer verklaart het bovenstaande project op een vakkundige en regelmatige wijze te hebben uitgevoerd, tijdig te hebben opgeleverd en tot een goed einde te hebben gebracht.</w:t>
      </w:r>
    </w:p>
    <w:p w:rsidR="00241548" w:rsidRPr="00241548" w:rsidRDefault="00241548" w:rsidP="00241548"/>
    <w:sectPr w:rsidR="00241548" w:rsidRPr="00241548" w:rsidSect="00C74371">
      <w:headerReference w:type="default" r:id="rId9"/>
      <w:footerReference w:type="default" r:id="rId10"/>
      <w:type w:val="continuous"/>
      <w:pgSz w:w="11906" w:h="16838"/>
      <w:pgMar w:top="2127" w:right="1558" w:bottom="1417" w:left="24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909" w:rsidRDefault="00640909" w:rsidP="0088501B">
      <w:r>
        <w:separator/>
      </w:r>
    </w:p>
  </w:endnote>
  <w:endnote w:type="continuationSeparator" w:id="0">
    <w:p w:rsidR="00640909" w:rsidRDefault="006409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2954209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:rsidR="002249A3" w:rsidRDefault="002249A3" w:rsidP="002249A3">
            <w:pPr>
              <w:pStyle w:val="Voettekst"/>
              <w:jc w:val="right"/>
            </w:pPr>
          </w:p>
          <w:p w:rsidR="002249A3" w:rsidRDefault="002249A3" w:rsidP="002249A3">
            <w:pPr>
              <w:pStyle w:val="Voettekst"/>
              <w:jc w:val="right"/>
            </w:pPr>
          </w:p>
          <w:p w:rsidR="002249A3" w:rsidRDefault="002249A3" w:rsidP="002249A3">
            <w:pPr>
              <w:pStyle w:val="Voettekst"/>
              <w:jc w:val="right"/>
            </w:pPr>
            <w:r w:rsidRPr="004C2401">
              <w:rPr>
                <w:sz w:val="16"/>
                <w:szCs w:val="16"/>
              </w:rPr>
              <w:t xml:space="preserve">Pagina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PAGE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  <w:r w:rsidRPr="004C2401">
              <w:rPr>
                <w:sz w:val="16"/>
                <w:szCs w:val="16"/>
              </w:rPr>
              <w:t xml:space="preserve"> van </w:t>
            </w:r>
            <w:r w:rsidRPr="004C2401">
              <w:rPr>
                <w:bCs/>
                <w:sz w:val="16"/>
                <w:szCs w:val="16"/>
              </w:rPr>
              <w:fldChar w:fldCharType="begin"/>
            </w:r>
            <w:r w:rsidRPr="004C2401">
              <w:rPr>
                <w:bCs/>
                <w:sz w:val="16"/>
                <w:szCs w:val="16"/>
              </w:rPr>
              <w:instrText>NUMPAGES</w:instrText>
            </w:r>
            <w:r w:rsidRPr="004C2401">
              <w:rPr>
                <w:bCs/>
                <w:sz w:val="16"/>
                <w:szCs w:val="16"/>
              </w:rPr>
              <w:fldChar w:fldCharType="separate"/>
            </w:r>
            <w:r>
              <w:rPr>
                <w:bCs/>
                <w:noProof/>
                <w:sz w:val="16"/>
                <w:szCs w:val="16"/>
              </w:rPr>
              <w:t>1</w:t>
            </w:r>
            <w:r w:rsidRPr="004C240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2249A3" w:rsidRDefault="002249A3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909" w:rsidRDefault="00640909" w:rsidP="0088501B">
      <w:r>
        <w:separator/>
      </w:r>
    </w:p>
  </w:footnote>
  <w:footnote w:type="continuationSeparator" w:id="0">
    <w:p w:rsidR="00640909" w:rsidRDefault="006409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371" w:rsidRDefault="00C74371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E14C5D5" wp14:editId="0DF66309">
          <wp:simplePos x="0" y="0"/>
          <wp:positionH relativeFrom="page">
            <wp:posOffset>3695065</wp:posOffset>
          </wp:positionH>
          <wp:positionV relativeFrom="page">
            <wp:posOffset>-19050</wp:posOffset>
          </wp:positionV>
          <wp:extent cx="467995" cy="1580515"/>
          <wp:effectExtent l="0" t="0" r="8255" b="635"/>
          <wp:wrapNone/>
          <wp:docPr id="3" name="Afbeelding 1" descr="Placeholder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Placeholder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15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471620B"/>
    <w:multiLevelType w:val="hybridMultilevel"/>
    <w:tmpl w:val="5E74E57E"/>
    <w:lvl w:ilvl="0" w:tplc="AE126670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895513E"/>
    <w:multiLevelType w:val="multilevel"/>
    <w:tmpl w:val="06962652"/>
    <w:numStyleLink w:val="Lijststijl"/>
  </w:abstractNum>
  <w:abstractNum w:abstractNumId="14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6F82458"/>
    <w:multiLevelType w:val="multilevel"/>
    <w:tmpl w:val="6A8E5BD4"/>
    <w:numStyleLink w:val="Stijl2"/>
  </w:abstractNum>
  <w:abstractNum w:abstractNumId="16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>
    <w:nsid w:val="31CB79D8"/>
    <w:multiLevelType w:val="multilevel"/>
    <w:tmpl w:val="06962652"/>
    <w:numStyleLink w:val="Lijststijl"/>
  </w:abstractNum>
  <w:abstractNum w:abstractNumId="19">
    <w:nsid w:val="31E853D2"/>
    <w:multiLevelType w:val="multilevel"/>
    <w:tmpl w:val="06962652"/>
    <w:numStyleLink w:val="Lijststijl"/>
  </w:abstractNum>
  <w:abstractNum w:abstractNumId="2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6A6389A"/>
    <w:multiLevelType w:val="multilevel"/>
    <w:tmpl w:val="6A8E5BD4"/>
    <w:numStyleLink w:val="Stijl2"/>
  </w:abstractNum>
  <w:abstractNum w:abstractNumId="22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DB631B"/>
    <w:multiLevelType w:val="multilevel"/>
    <w:tmpl w:val="06962652"/>
    <w:numStyleLink w:val="Lijststijl"/>
  </w:abstractNum>
  <w:abstractNum w:abstractNumId="24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6">
    <w:nsid w:val="5CAF5D0D"/>
    <w:multiLevelType w:val="multilevel"/>
    <w:tmpl w:val="06962652"/>
    <w:numStyleLink w:val="Lijststijl"/>
  </w:abstractNum>
  <w:abstractNum w:abstractNumId="27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6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7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8"/>
  </w:num>
  <w:num w:numId="20">
    <w:abstractNumId w:val="13"/>
  </w:num>
  <w:num w:numId="21">
    <w:abstractNumId w:val="21"/>
  </w:num>
  <w:num w:numId="22">
    <w:abstractNumId w:val="23"/>
  </w:num>
  <w:num w:numId="23">
    <w:abstractNumId w:val="17"/>
  </w:num>
  <w:num w:numId="24">
    <w:abstractNumId w:val="25"/>
  </w:num>
  <w:num w:numId="25">
    <w:abstractNumId w:val="24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909"/>
    <w:rsid w:val="00081D34"/>
    <w:rsid w:val="000E1F3B"/>
    <w:rsid w:val="001614BF"/>
    <w:rsid w:val="001D6F03"/>
    <w:rsid w:val="002249A3"/>
    <w:rsid w:val="00241548"/>
    <w:rsid w:val="002A6578"/>
    <w:rsid w:val="002B1092"/>
    <w:rsid w:val="002D76FF"/>
    <w:rsid w:val="002E0FD2"/>
    <w:rsid w:val="0038549E"/>
    <w:rsid w:val="003C4BF2"/>
    <w:rsid w:val="0040142D"/>
    <w:rsid w:val="0040571B"/>
    <w:rsid w:val="00450447"/>
    <w:rsid w:val="004B0EA1"/>
    <w:rsid w:val="004D766D"/>
    <w:rsid w:val="0056769E"/>
    <w:rsid w:val="005A4FBE"/>
    <w:rsid w:val="005D2CF1"/>
    <w:rsid w:val="005E046F"/>
    <w:rsid w:val="006006F5"/>
    <w:rsid w:val="00640909"/>
    <w:rsid w:val="006D2E66"/>
    <w:rsid w:val="006F42D7"/>
    <w:rsid w:val="0073653F"/>
    <w:rsid w:val="007F4AEA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37BFA"/>
    <w:rsid w:val="00C74371"/>
    <w:rsid w:val="00CA55CC"/>
    <w:rsid w:val="00DA3555"/>
    <w:rsid w:val="00E6629A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640909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link w:val="broodtekstChar3"/>
    <w:rsid w:val="00640909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640909"/>
    <w:pPr>
      <w:pageBreakBefore/>
      <w:numPr>
        <w:numId w:val="30"/>
      </w:numPr>
      <w:spacing w:after="660" w:line="300" w:lineRule="atLeast"/>
    </w:pPr>
    <w:rPr>
      <w:sz w:val="24"/>
    </w:rPr>
  </w:style>
  <w:style w:type="character" w:customStyle="1" w:styleId="broodtekstChar3">
    <w:name w:val="broodtekst Char3"/>
    <w:link w:val="broodtekst"/>
    <w:locked/>
    <w:rsid w:val="00640909"/>
    <w:rPr>
      <w:rFonts w:ascii="Verdana" w:eastAsia="DejaVu Sans" w:hAnsi="Verdana" w:cs="Times New Roman"/>
      <w:szCs w:val="20"/>
      <w:lang w:eastAsia="nl-NL"/>
    </w:rPr>
  </w:style>
  <w:style w:type="character" w:customStyle="1" w:styleId="OngenummerdeKopBijlageChar">
    <w:name w:val="OngenummerdeKopBijlage Char"/>
    <w:link w:val="OngenummerdeKopBijlage"/>
    <w:locked/>
    <w:rsid w:val="00640909"/>
    <w:rPr>
      <w:rFonts w:ascii="Verdana" w:eastAsia="DejaVu Sans" w:hAnsi="Verdana" w:cs="Times New Roman"/>
      <w:sz w:val="24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C26B5-4A07-4211-9DC3-C550CE7C9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Werf, Alfred van der (CIV)</dc:creator>
  <cp:lastModifiedBy>Werf, Alfred van der (CIV)</cp:lastModifiedBy>
  <cp:revision>5</cp:revision>
  <dcterms:created xsi:type="dcterms:W3CDTF">2018-03-15T13:24:00Z</dcterms:created>
  <dcterms:modified xsi:type="dcterms:W3CDTF">2018-04-17T11:02:00Z</dcterms:modified>
</cp:coreProperties>
</file>